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 B4-410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080359—003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数据结构课程设计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糜泽宇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