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医学信息工程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医信26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4,8~14(双),15周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5~13(单)周 (2学时)  B4-301  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B5-204  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医学信息工程导论（含专业导论）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4,8~14(双),15周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顾万君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5~13(单)周 (1学时)  B4-301  陈多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程序设计基础课程设计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(2088001—001)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董海艳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4~5,7~10,14~17周 (2学时)  B4-505  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4~5,7~10,14~17周 (1学时)  B4-505  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姜小生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(2110031—045)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胡孔法/殷明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胡孔法/殷明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2280122—033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