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顾万君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顾万君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生物医学传感与检测*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生物医学传感与检测*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模式识别理论与应用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