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45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护理学院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护理学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护理264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245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(2021501—004)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陈俊青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护理学导论（含专业导论）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(2060219—004)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丁亚媛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(2200001—039)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王艳成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中医护理基础理论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(2060211—004)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王秋琴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(2021501—004)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陈俊青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护理学导论（含专业导论）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(2060219—004)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丁亚媛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(2500622—004)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金胜姬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林合华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 B12-115  林合华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中医护理基础理论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(2060211—004)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王秋琴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(2021501—004)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陈俊青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中医护理基础理论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(2060211—004)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王秋琴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(2500622—004)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金胜姬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林合华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 B12-115  林合华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林合华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(2130021—004)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姜泽群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郑鸿燕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 B6-107  朱汉卿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朱汉卿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(2280128—039)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程忠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(2130021—004)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姜泽群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郑鸿燕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 B6-107  朱汉卿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朱汉卿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(2280128—039)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程忠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(2400411—023)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高建芝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(2110031—037)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徐树法/姚峥嵘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B7-103  徐树法/姚峥嵘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2280122—040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