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丁亚媛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王秋琴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B11-311  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刘德康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贺茜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刘德康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徐树法/姚峥嵘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 徐树法/姚峥嵘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