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护理255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韩许高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王荣根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孙志岭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3~4,9~12周 (2学时)  B6-107  官锦兴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韩许高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王荣根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林彬燕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B13-107  崔建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3~4,9~12周 (1学时)  B6-107  官锦兴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林彬燕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B13-107  崔建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孙倩倩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姜荣荣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孙志岭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孙倩倩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姜荣荣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(400287—060)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280124—043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