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B6-107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B6-107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B4-404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孙倩倩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B4-404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孙倩倩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