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张自力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B4-206  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张自力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B4-206  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陶银鹦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(2学时)  B7-201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陶银鹦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(1学时)  B7-201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280124—040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