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姜荣荣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姜荣荣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B13-202  张自力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孙志岭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B13-202  张自力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陶银鹦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(2学时)  B7-201  官锦兴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陶银鹦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孙志岭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(1学时)  B7-201  官锦兴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280124—039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