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护理244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谷利斌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刘月仙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谷利斌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(060064—004)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焦文娟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王爱红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刘月仙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严姝霞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(060064—004)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焦文娟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王爱红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严姝霞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(060909—004)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杜世正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(060766—003)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张钰群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叙事护理学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张姮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严姝霞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刘月仙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(060909—004)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杜世正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(060766—003)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张钰群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叙事护理学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张姮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