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严姝霞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严姝霞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严姝霞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崔梦迪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崔梦迪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叙事护理学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杜世正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谷利斌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焦文娟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(060766—001)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张钰群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叙事护理学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杜世正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谷利斌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焦文娟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(060766—001)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张钰群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