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国教楼-A204  杨鑫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国教楼-A204  杨鑫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王长明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国教楼-A204  杨鑫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国教楼-A204  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 国教楼-A204  周岚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