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国际教育学院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境外25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 A208  李媛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A208  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杭爱武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 A208  李媛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A208  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杭爱武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杭爱武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杭爱武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杭爱武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A208  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 A208  李媛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A208  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A208  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 A208  李媛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A208  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