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民法学基础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B4-512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民法学基础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B4-512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B11-111  韩菡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B13-102  杜永康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B13-102  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B11-111  韩菡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(3学时)  B4-308  李昭苏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