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陈利/林彬燕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王朝冉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 B4-410  刘武昆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B11-308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陈利/林彬燕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王朝冉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 B4-410  刘武昆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B11-308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