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药事管理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药管23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宋宝香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医药企业管理学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王希泉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药房管理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白庚亮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宋宝香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医药企业管理学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王希泉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药房管理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白庚亮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王毓丰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国际药事法规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姚雪芳/陈庆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国际药事法规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姚雪芳/陈庆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