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国际经济与贸易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国贸23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朱佩枫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外贸函电*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(010786*—001)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朱佩枫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外贸函电*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(010786*—001)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Stata数据分析与应用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宋宝香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人力资源管理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宋宝香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人力资源管理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