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B11-207  孙源源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B11-207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B11-207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