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6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卫生经济管理学院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公共事业管理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公管254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06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(029023—002)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孙晓霞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(2学时)  B13-201  葛宏伟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张艺蕾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(029023—002)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孙晓霞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(1学时)  B13-201  葛宏伟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POCIB外贸实训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(012064—002)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孙源源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张艺蕾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POCIB外贸实训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(012064—002)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孙源源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(040042—002)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陈丽红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 B13-116  杨念云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会计学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(010785—002)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市场调查与预测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(010345—002)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史伟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信息检索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(010046—001)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刘艳华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(040042—002)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陈丽红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(1学时)  B13-116  杨念云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会计学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(010785—002)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市场调查与预测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(010345—002)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史伟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信息检索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(010046—001)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刘艳华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商业伦理学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(010614—002)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王务梅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西方经济学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(010448—002)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1~5,7~8周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朱佩枫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9~17周 (3学时)  B11-213  熊季霞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大学生劳动教育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(400287—030)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在线慕课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王皓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形势与政策(三)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(110033—029)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方东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280124—030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体育Ⅲ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