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B13-106  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B11-103  杜永康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B11-103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B13-106  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B11-103  杜永康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B11-103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