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45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卫生经济管理学院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信息管理与信息系统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信管262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45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(2010542—002)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严和来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(2010542—002)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(2010542—002)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杨玮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严和来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焦璇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(2010542—002)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杨玮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信管专业导论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(2011015—001)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谢靖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闫壮壮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信管专业导论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(2011015—001)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谢靖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闫壮壮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王红云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B7-101  王红云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2280122—027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