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B11-211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B11-211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钱爱兵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信息系统安全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钱爱兵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信息系统安全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