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南方针推24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王建珠/杨小存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王建珠/杨小存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B11-202  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B11-202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B11-202  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B11-202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临床基本技能操作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