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365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医学院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应用心理学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应心26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4~17周</w:t>
      </w:r>
    </w:p>
    <w:bookmarkStart w:id="1" w:name="236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普通心理学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(2500231—001)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刘娜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人工智能与信息技术基础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(2083012—023)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白云璐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普通心理学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(2500231—001)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B8-407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刘娜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高等数学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(2022401—013)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黄鑫海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普通心理学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(2500231—001)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刘娜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人工智能与信息技术基础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(2083012—023)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白云璐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普通心理学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(2500231—001)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B8-407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刘娜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普通心理学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(2500231—001)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刘娜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高等数学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(2022401—013)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黄鑫海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大学生职业生涯规划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(2200001—034)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王心悦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心理学专业导论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(2500243—001)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吕航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普通心理学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(2500231—001)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刘娜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军事理论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(2280128—028)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张金存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(2021616—001)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丁馨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高等数学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(2022401—013)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黄鑫海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心理学专业导论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(2500243—001)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吕航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人工智能与信息技术基础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(2083012—023)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白云璐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大学英语基础课程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军事理论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(2280128—028)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张金存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(2021616—001)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丁馨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高等数学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(2022401—013)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黄鑫海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心理学专业导论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(2500243—001)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吕航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人工智能与信息技术基础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(2083012—023)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白云璐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大学英语基础课程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形势与政策(一)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(2110031—022)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14~15周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99-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万佼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16周 (2学时)  99-  万佼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2280122—034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体育Ⅰ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