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8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应用心理学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应心24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认知心理学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张小聪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咨询心理学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B5-102  孙越异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学校心理学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职业生涯辅导的理论与实践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认知心理学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张小聪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咨询心理学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B5-102  孙越异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学校心理学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职业生涯辅导的理论与实践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人格心理学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张秀琴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婴幼儿心理与教育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严和来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人格心理学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张秀琴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婴幼儿心理与教育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严和来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