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刘松林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葛婷婷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B11-315  葛婷婷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徐建亚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万佼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99-  万佼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