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B4-408  周雅萍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B4-305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B4-408  周雅萍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B4-305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B4-305  徐忆竹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B4-305  徐忆竹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280124—028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