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朱国华/胡雨峰/董莹莹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于美玲/李终睿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B7-101  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朱国华/胡雨峰/董莹莹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1~5,7,13~17周 (2学时)  B13-103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1~5,7,13~17周 (2学时)  B4-108  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张智慧/徐森磊/梁尚杰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郑劼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B7-102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B7-102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B7-102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