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宋扬扬/宋亚芳/张智慧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B5-203  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于美玲/李终睿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B7-101  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B5-203  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B5-109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B5-109  任宏艳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袁园/陈丽霞/董莹莹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袁园/陈丽霞/董莹莹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B7-102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B7-102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B7-102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