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7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养老服务与管理学院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养老服务管理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养老253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07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西方经济学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(010448—005)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熊季霞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(2学时)  B13-101  李洁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梁延润雨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5~7(单),8~13周 (2学时)  B4-303  谢士钰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(020326—007)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郑亚威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1,5~7(单),8~9周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罗凤琦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 B4-504  黄秀全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(2学时)  B4-504  熊皛白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10,15~17周 (2学时)  B4-504  黄璜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西方经济学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(010448—005)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熊季霞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(1学时)  B13-101  李洁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梁延润雨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5~7(单),8~13周 (1学时)  B4-303  谢士钰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(020326—007)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郑亚威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1,5~7(单),8~9周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罗凤琦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(1学时)  B4-504  黄秀全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(1学时)  B4-504  熊皛白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10,15~17周 (1学时)  B4-504  黄璜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1,5~7(单),8~9周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罗凤琦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(1学时)  B4-504  黄秀全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(1学时)  B4-504  熊皛白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10,15~17周 (1学时)  B4-504  黄璜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1,5~7(单),8~9周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罗凤琦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 B4-504  黄秀全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(2学时)  B4-504  熊皛白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10,15~17周 (2学时)  B4-504  黄璜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老年健康管理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郭一帆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 B4-206  彭翔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(2学时)  B4-206  董琬月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(010406—003)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卜胜娟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李安君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老年健康管理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郭一帆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 B4-206  彭翔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(2学时)  B4-206  董琬月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老年健康管理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郭一帆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 B4-206  彭翔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(1学时)  B4-206  董琬月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(010406—003)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卜胜娟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李安君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老年健康管理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郭一帆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 B4-206  彭翔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(1学时)  B4-206  董琬月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(400287—034)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在线慕课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(110033—033)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葛婷婷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280124—033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体育Ⅲ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