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B13-113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B13-113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B4-205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B4-205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