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曹家维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B13-206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B13-112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祝嫦娥/徐鹏宇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曹家维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 B13-206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B13-112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祝嫦娥/徐鹏宇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侯春秀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B4-310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B4-205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B4-305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B4-204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B4-204  薛翔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B4-310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B4-205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B4-305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B4-204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B4-204  薛翔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