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B11-310  钱进军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B11-310  钱进军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B11-310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 B11-310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B11-310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 B11-310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B11-310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B11-310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 B11-310  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B11-310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 B11-310  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B11-310  吴娟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孔青青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