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中西临九24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B5-103  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吴云川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吴云川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B13-110  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严如根/张宏如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B13-110  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严如根/张宏如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B13-110  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B13-110  张静远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B13-110  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B13-110  张静远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医疗纠纷法律常识和案例精析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刘丽娜/高磊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