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中西临263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蒙玲莲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李玉龙/邱子倍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蒙玲莲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B11-204  蒙玲莲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B11-112  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蒙玲莲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B11-204  蒙玲莲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B11-112  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中西临专业导论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 B8-102  杨鑫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B8-102  关晓伟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杨鑫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 B8-102  杨鑫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B8-102  关晓伟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杨鑫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周恩超/蒋燕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B7-201  周恩超/蒋燕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2280122—019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