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李玉龙/邱子倍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贾立军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B13-114  薛梅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王一明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B11-106  周雯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王一明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 B8-102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B8-102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B11-105  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 B8-102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B8-102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周恩超/蒋燕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B7-201  周恩超/蒋燕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2280122—017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