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信息技术前沿进展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B4-101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B4-101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280124—023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