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0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中西医结合学院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中西医临床医学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中西临251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10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高雅楠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B4-301  董伟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信息技术前沿进展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宋懿花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吴海英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高雅楠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B4-301  董伟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朱婉丽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吴海英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朱婉丽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王刘伟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田静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王刘伟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田静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李晓宇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林合华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280124—021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体育Ⅲ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