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钱军/程颖/凌博凡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B4-303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(2学时)  B5-202  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B5-202  陆思丞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中医络病学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钱军/程颖/凌博凡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杨东清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 B4-303  花开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中西医结合临床医学导论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2~4,9~12周 (1学时)  B5-202  章轶立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B5-202  陆思丞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钱军/程颖/凌博凡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王丽娟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钱军/程颖/凌博凡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钱军/程颖/凌博凡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周西彬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戴建国/郭园园/董伟/王丽娟/李育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B7-101  朱朱/王荣根/王鑫烁/张超/张伟伟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 B7-101  陈静/高雅楠/张青玉/邵苗苗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戴建国/郭园园/董伟/王丽娟/李育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B7-101  朱朱/王荣根/王鑫烁/张超/张伟伟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 B7-101  陈静/高雅楠/张青玉/邵苗苗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