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B4-410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中医络病学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B4-410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孙婧/安晓飞/阮园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(1学时)  B4-405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B4-405  陆思丞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王丽娟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孙松娴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孙婧/安晓飞/阮园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(2学时)  B4-405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B4-405  陆思丞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戴建国/郭园园/董伟/王丽娟/李育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B7-101  朱朱/王荣根/王鑫烁/张超/张伟伟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B7-101  陈静/高雅楠/张青玉/邵苗苗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孙婧/安晓飞/阮园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戴建国/郭园园/董伟/王丽娟/李育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B7-101  朱朱/王荣根/王鑫烁/张超/张伟伟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B7-101  陈静/高雅楠/张青玉/邵苗苗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孙婧/安晓飞/阮园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