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9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民族预科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民族预科26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2~17周</w:t>
      </w:r>
    </w:p>
    <w:bookmarkStart w:id="1" w:name="23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徐立群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B5-408  许妍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徐立群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B5-408  许妍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思想道德修养与法律基础（预科）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(2040346—001)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杨念云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徐立群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B5-408  许妍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思想道德修养与法律基础（预科）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(2040346—001)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杨念云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生物(上）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沈存思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B5-408  祝昊冉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思想道德修养与法律基础（预科）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2~5,7~12,16周 (2学时)  B5-408  王斌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生物(上）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沈存思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B5-408  祝昊冉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思想道德修养与法律基础（预科）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2~5,7~12,16周 (2学时)  B5-408  王斌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2280130—001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体育（上）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