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中医学（港澳台）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B5-103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 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B5-103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 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 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蔡庆龙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B5-103  郑鸿燕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B13-102  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郑鸿燕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2400483—001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港澳台学生国情教育网络培训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