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中医263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魏凯峰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温雯婷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B11-208  温雯婷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陆家康/王锦杰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 B6-401  刘子钰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王光耀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温雯婷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B11-208  温雯婷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封裕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 B6-401  刘子钰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王光耀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B11-102  王光耀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王光耀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封裕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 B6-401  刘子钰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B11-212  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王瑞娟/印志鸿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刘子钰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王瑞娟/印志鸿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王瑞娟/印志鸿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刘子钰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王瑞娟/印志鸿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胡立宏/郑晓红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B7-202  胡立宏/郑晓红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2280122—055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