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0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中医262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B11-108  李萌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张秀琴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陆家康/王锦杰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印志鸿/王瑞娟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B11-108  李萌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张秀琴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(2020212—002)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温雯婷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 B5-209  温雯婷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印志鸿/王瑞娟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(2020050—002)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魏凯峰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(2020212—002)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温雯婷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 B5-209  温雯婷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崔文亮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王皓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B11-312  王皓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印志鸿/王瑞娟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徐德国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(2学时)  B6-201  史婷婷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史婷婷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崔文亮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印志鸿/王瑞娟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徐德国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(2学时)  B6-201  史婷婷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史婷婷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(2010205—008)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胡立宏/郑晓红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B7-202  胡立宏/郑晓红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2280122—054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