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B13-112  刘舟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陆家康/王锦杰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印志鸿/王瑞娟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B13-112  刘舟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印志鸿/王瑞娟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张秀琴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魏凯峰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崔文亮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B11-312  王皓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印志鸿/王瑞娟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B6-201  史婷婷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崔文亮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印志鸿/王瑞娟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徐德国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B6-201  史婷婷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史婷婷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温雯婷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B5-209  温雯婷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胡立宏/郑晓红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B7-202  胡立宏/郑晓红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2280122—053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