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 B4-210  郑子慧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郑子慧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 B4-210  郑子慧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郑子慧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