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B13-205  曲苏晨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路鸣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B4-102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B11-203  徐平圆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B5-203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B5-203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B13-205  曲苏晨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路鸣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B4-102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B11-203  徐平圆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B5-203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B5-203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B13-107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B13-107  朱玲艳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B11-102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B11-102  朱玲艳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B13-107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B13-107  朱玲艳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B11-102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B11-102  朱玲艳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