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B4-106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B4-106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B4-106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B4-106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B11-108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 B11-108  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B13-113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 B13-113  朱文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B11-108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 B11-108  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B13-113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 B13-113  朱文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