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9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中医学(八年制)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中医八263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3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徐海女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王菲菲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B11-315  徐晓聪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徐海女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史话跃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史话跃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史话跃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张小聪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史话跃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史话跃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张小聪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(2030066—002)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何晓瑾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陈亚丽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 B8-201  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 B8-201  葛菲菲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B8-201  关晓伟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陈亚丽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 B8-102  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 B8-102  葛菲菲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B8-102  关晓伟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B11-307  张轶瑶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(2030066—002)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何晓瑾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陈亚丽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 B8-201  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 B8-201  葛菲菲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B8-201  关晓伟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陈亚丽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 B8-102  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 B8-102  葛菲菲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B8-102  关晓伟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(2010205—004)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张晓宁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(2110104—004)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徐希进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钱东晓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孙秀兰/沈永健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B7-102  孙秀兰/沈永健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2280122—006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