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徐纪民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B11-207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B5-201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B5-201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B8-201  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关晓伟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(3学时)  B8-101  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